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36" w:rsidRPr="00BC5F3D" w:rsidRDefault="00D372C1" w:rsidP="00142BA6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KEW.PA-35</w:t>
      </w:r>
    </w:p>
    <w:p w:rsidR="00FE3136" w:rsidRPr="00BC5F3D" w:rsidRDefault="00FE3136" w:rsidP="00142BA6">
      <w:pPr>
        <w:rPr>
          <w:rFonts w:ascii="Arial" w:hAnsi="Arial" w:cs="Arial"/>
          <w:b/>
          <w:bCs/>
        </w:rPr>
      </w:pPr>
    </w:p>
    <w:p w:rsidR="00FE3136" w:rsidRPr="00BC5F3D" w:rsidRDefault="00FE3136" w:rsidP="00142BA6">
      <w:pPr>
        <w:keepNext/>
        <w:jc w:val="center"/>
        <w:outlineLvl w:val="1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>LAPO</w:t>
      </w:r>
      <w:r w:rsidR="00D372C1">
        <w:rPr>
          <w:rFonts w:ascii="Arial" w:hAnsi="Arial" w:cs="Arial"/>
          <w:b/>
          <w:bCs/>
        </w:rPr>
        <w:t>RAN AKHIR KEHILANGAN ASET ALIH</w:t>
      </w:r>
    </w:p>
    <w:p w:rsidR="00FE3136" w:rsidRPr="00BC5F3D" w:rsidRDefault="00FE3136" w:rsidP="00142BA6">
      <w:pPr>
        <w:rPr>
          <w:rFonts w:ascii="Arial" w:hAnsi="Arial" w:cs="Arial"/>
          <w:b/>
          <w:bCs/>
        </w:rPr>
      </w:pPr>
    </w:p>
    <w:p w:rsidR="00FE3136" w:rsidRPr="00142BA6" w:rsidRDefault="00FE3136" w:rsidP="00142BA6">
      <w:pPr>
        <w:rPr>
          <w:rFonts w:ascii="Arial" w:hAnsi="Arial" w:cs="Arial"/>
          <w:b/>
        </w:rPr>
      </w:pPr>
      <w:r w:rsidRPr="00142BA6">
        <w:rPr>
          <w:rFonts w:ascii="Arial" w:hAnsi="Arial" w:cs="Arial"/>
          <w:b/>
        </w:rPr>
        <w:t>Nyatakan:</w:t>
      </w:r>
      <w:r w:rsidR="00142BA6" w:rsidRPr="00142BA6">
        <w:rPr>
          <w:rFonts w:ascii="Arial" w:hAnsi="Arial" w:cs="Arial"/>
          <w:b/>
        </w:rPr>
        <w:t>-</w:t>
      </w:r>
    </w:p>
    <w:p w:rsidR="00FE3136" w:rsidRPr="00BC5F3D" w:rsidRDefault="00FE3136" w:rsidP="00142BA6">
      <w:pPr>
        <w:rPr>
          <w:rFonts w:ascii="Arial" w:hAnsi="Arial" w:cs="Arial"/>
        </w:rPr>
      </w:pPr>
    </w:p>
    <w:p w:rsidR="00FE3136" w:rsidRDefault="00FE3136" w:rsidP="00142BA6">
      <w:pPr>
        <w:numPr>
          <w:ilvl w:val="0"/>
          <w:numId w:val="48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Keterangan Aset Alih yang hilang.</w:t>
      </w:r>
    </w:p>
    <w:p w:rsidR="00142BA6" w:rsidRPr="00142BA6" w:rsidRDefault="00142BA6" w:rsidP="00142BA6">
      <w:pPr>
        <w:ind w:left="720"/>
        <w:rPr>
          <w:rFonts w:ascii="Arial" w:hAnsi="Arial" w:cs="Arial"/>
        </w:rPr>
      </w:pP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Jenis Aset Alih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Jenama dan Model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Kuantiti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Tarikh Perolehan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Harga Perolehan Asal</w:t>
      </w:r>
    </w:p>
    <w:p w:rsidR="00FE3136" w:rsidRPr="00BC5F3D" w:rsidRDefault="00FE3136" w:rsidP="00142BA6">
      <w:pPr>
        <w:numPr>
          <w:ilvl w:val="3"/>
          <w:numId w:val="48"/>
        </w:numPr>
        <w:tabs>
          <w:tab w:val="clear" w:pos="2160"/>
          <w:tab w:val="num" w:pos="1440"/>
        </w:tabs>
        <w:ind w:hanging="1412"/>
        <w:rPr>
          <w:rFonts w:ascii="Arial" w:hAnsi="Arial" w:cs="Arial"/>
        </w:rPr>
      </w:pPr>
      <w:r w:rsidRPr="00BC5F3D">
        <w:rPr>
          <w:rFonts w:ascii="Arial" w:hAnsi="Arial" w:cs="Arial"/>
        </w:rPr>
        <w:t>Anggaran Nilai Semasa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   </w:t>
      </w:r>
    </w:p>
    <w:p w:rsidR="00FE3136" w:rsidRDefault="00FE3136" w:rsidP="00142BA6">
      <w:pPr>
        <w:numPr>
          <w:ilvl w:val="0"/>
          <w:numId w:val="48"/>
        </w:numPr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Perihal Kehilangan</w:t>
      </w:r>
      <w:r w:rsidR="00142BA6">
        <w:rPr>
          <w:rFonts w:ascii="Arial" w:hAnsi="Arial" w:cs="Arial"/>
        </w:rPr>
        <w:t>.</w:t>
      </w:r>
    </w:p>
    <w:p w:rsidR="00142BA6" w:rsidRPr="00BC5F3D" w:rsidRDefault="00142BA6" w:rsidP="00142BA6">
      <w:pPr>
        <w:ind w:left="360"/>
        <w:jc w:val="left"/>
        <w:rPr>
          <w:rFonts w:ascii="Arial" w:hAnsi="Arial" w:cs="Arial"/>
        </w:rPr>
      </w:pPr>
    </w:p>
    <w:p w:rsidR="00FE3136" w:rsidRPr="00BC5F3D" w:rsidRDefault="00FE3136" w:rsidP="00142BA6">
      <w:pPr>
        <w:tabs>
          <w:tab w:val="num" w:pos="1440"/>
        </w:tabs>
        <w:ind w:left="1800" w:hanging="1080"/>
        <w:rPr>
          <w:rFonts w:ascii="Arial" w:hAnsi="Arial" w:cs="Arial"/>
        </w:rPr>
      </w:pPr>
      <w:r w:rsidRPr="00BC5F3D">
        <w:rPr>
          <w:rFonts w:ascii="Arial" w:hAnsi="Arial" w:cs="Arial"/>
        </w:rPr>
        <w:t>(a)</w:t>
      </w:r>
      <w:r w:rsidRPr="00BC5F3D">
        <w:rPr>
          <w:rFonts w:ascii="Arial" w:hAnsi="Arial" w:cs="Arial"/>
        </w:rPr>
        <w:tab/>
        <w:t>Tarikh diketahui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</w:p>
    <w:p w:rsidR="00FE3136" w:rsidRPr="00BC5F3D" w:rsidRDefault="00FE3136" w:rsidP="00142BA6">
      <w:pPr>
        <w:tabs>
          <w:tab w:val="num" w:pos="1440"/>
        </w:tabs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(b)</w:t>
      </w:r>
      <w:r w:rsidRPr="00BC5F3D">
        <w:rPr>
          <w:rFonts w:ascii="Arial" w:hAnsi="Arial" w:cs="Arial"/>
        </w:rPr>
        <w:tab/>
        <w:t>Tarikh sebenar berlaku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</w:p>
    <w:p w:rsidR="00FE3136" w:rsidRPr="00BC5F3D" w:rsidRDefault="00142BA6" w:rsidP="00142BA6">
      <w:pPr>
        <w:tabs>
          <w:tab w:val="num" w:pos="1440"/>
        </w:tabs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(c)</w:t>
      </w:r>
      <w:r>
        <w:rPr>
          <w:rFonts w:ascii="Arial" w:hAnsi="Arial" w:cs="Arial"/>
        </w:rPr>
        <w:tab/>
        <w:t>Tempat kejadian</w:t>
      </w:r>
      <w:r w:rsidR="00FE3136" w:rsidRPr="00BC5F3D">
        <w:rPr>
          <w:rFonts w:ascii="Arial" w:hAnsi="Arial" w:cs="Arial"/>
        </w:rPr>
        <w:tab/>
      </w:r>
      <w:r w:rsidR="00FE3136" w:rsidRPr="00BC5F3D">
        <w:rPr>
          <w:rFonts w:ascii="Arial" w:hAnsi="Arial" w:cs="Arial"/>
        </w:rPr>
        <w:tab/>
      </w:r>
      <w:r w:rsidR="00FE3136" w:rsidRPr="00BC5F3D">
        <w:rPr>
          <w:rFonts w:ascii="Arial" w:hAnsi="Arial" w:cs="Arial"/>
        </w:rPr>
        <w:tab/>
      </w:r>
    </w:p>
    <w:p w:rsidR="00FE3136" w:rsidRPr="00BC5F3D" w:rsidRDefault="00FE3136" w:rsidP="00142BA6">
      <w:pPr>
        <w:tabs>
          <w:tab w:val="num" w:pos="1440"/>
        </w:tabs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(d)</w:t>
      </w:r>
      <w:r w:rsidRPr="00BC5F3D">
        <w:rPr>
          <w:rFonts w:ascii="Arial" w:hAnsi="Arial" w:cs="Arial"/>
        </w:rPr>
        <w:tab/>
        <w:t>Bagaimana kehilangan diketahui</w:t>
      </w:r>
    </w:p>
    <w:p w:rsidR="00FE3136" w:rsidRPr="00BC5F3D" w:rsidRDefault="00FE3136" w:rsidP="00142BA6">
      <w:pPr>
        <w:tabs>
          <w:tab w:val="num" w:pos="1440"/>
        </w:tabs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(e)</w:t>
      </w:r>
      <w:r w:rsidRPr="00BC5F3D">
        <w:rPr>
          <w:rFonts w:ascii="Arial" w:hAnsi="Arial" w:cs="Arial"/>
        </w:rPr>
        <w:tab/>
        <w:t xml:space="preserve">Bagaimana kehilangan berlaku </w:t>
      </w:r>
    </w:p>
    <w:p w:rsidR="00FE3136" w:rsidRPr="00BC5F3D" w:rsidRDefault="00FE3136" w:rsidP="00142BA6">
      <w:pPr>
        <w:tabs>
          <w:tab w:val="num" w:pos="1440"/>
        </w:tabs>
        <w:ind w:left="1440" w:hanging="720"/>
        <w:rPr>
          <w:rFonts w:ascii="Arial" w:hAnsi="Arial" w:cs="Arial"/>
          <w:b/>
          <w:bCs/>
          <w:color w:val="1810B0"/>
        </w:rPr>
      </w:pPr>
      <w:r w:rsidRPr="00BC5F3D">
        <w:rPr>
          <w:rFonts w:ascii="Arial" w:hAnsi="Arial" w:cs="Arial"/>
        </w:rPr>
        <w:tab/>
      </w:r>
    </w:p>
    <w:p w:rsidR="00FE3136" w:rsidRPr="00BC5F3D" w:rsidRDefault="00FE3136" w:rsidP="00142BA6">
      <w:pPr>
        <w:numPr>
          <w:ilvl w:val="0"/>
          <w:numId w:val="48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Sama ada Laporan Hasil Pen</w:t>
      </w:r>
      <w:r w:rsidR="00142BA6">
        <w:rPr>
          <w:rFonts w:ascii="Arial" w:hAnsi="Arial" w:cs="Arial"/>
        </w:rPr>
        <w:t xml:space="preserve">yiasatan Polis telah diterima. </w:t>
      </w:r>
      <w:r w:rsidRPr="00BC5F3D">
        <w:rPr>
          <w:rFonts w:ascii="Arial" w:hAnsi="Arial" w:cs="Arial"/>
        </w:rPr>
        <w:t>Jika ada, sila sertakan.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</w:rPr>
      </w:pPr>
    </w:p>
    <w:p w:rsidR="00FE3136" w:rsidRDefault="00FE3136" w:rsidP="00142BA6">
      <w:pPr>
        <w:numPr>
          <w:ilvl w:val="0"/>
          <w:numId w:val="48"/>
        </w:numPr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(a)</w:t>
      </w:r>
      <w:r w:rsidRPr="00BC5F3D">
        <w:rPr>
          <w:rFonts w:ascii="Arial" w:hAnsi="Arial" w:cs="Arial"/>
        </w:rPr>
        <w:tab/>
        <w:t>Nama pegawai yang:</w:t>
      </w:r>
      <w:r w:rsidR="00142BA6">
        <w:rPr>
          <w:rFonts w:ascii="Arial" w:hAnsi="Arial" w:cs="Arial"/>
        </w:rPr>
        <w:t>-</w:t>
      </w:r>
    </w:p>
    <w:p w:rsidR="00142BA6" w:rsidRPr="00BC5F3D" w:rsidRDefault="00142BA6" w:rsidP="00142BA6">
      <w:pPr>
        <w:jc w:val="left"/>
        <w:rPr>
          <w:rFonts w:ascii="Arial" w:hAnsi="Arial" w:cs="Arial"/>
        </w:rPr>
      </w:pPr>
    </w:p>
    <w:p w:rsidR="00FE3136" w:rsidRPr="00BC5F3D" w:rsidRDefault="00FE3136" w:rsidP="00142BA6">
      <w:pPr>
        <w:numPr>
          <w:ilvl w:val="4"/>
          <w:numId w:val="48"/>
        </w:numPr>
        <w:ind w:firstLine="0"/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Secara langsung menjaga aset tersebut. </w:t>
      </w:r>
    </w:p>
    <w:p w:rsidR="00FE3136" w:rsidRPr="00BC5F3D" w:rsidRDefault="00FE3136" w:rsidP="00142BA6">
      <w:pPr>
        <w:numPr>
          <w:ilvl w:val="4"/>
          <w:numId w:val="48"/>
        </w:numPr>
        <w:ind w:firstLine="0"/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Bertanggungjawab sebagai penyelia.</w:t>
      </w:r>
    </w:p>
    <w:p w:rsidR="00FE3136" w:rsidRPr="00BC5F3D" w:rsidRDefault="00FE3136" w:rsidP="00142BA6">
      <w:pPr>
        <w:numPr>
          <w:ilvl w:val="4"/>
          <w:numId w:val="48"/>
        </w:numPr>
        <w:ind w:firstLine="0"/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Bertanggungjawab ke atas kehilangan itu.</w:t>
      </w:r>
    </w:p>
    <w:p w:rsidR="00FE3136" w:rsidRPr="00BC5F3D" w:rsidRDefault="00FE3136" w:rsidP="00142BA6">
      <w:pPr>
        <w:tabs>
          <w:tab w:val="left" w:pos="1440"/>
        </w:tabs>
        <w:ind w:left="1440"/>
        <w:rPr>
          <w:rFonts w:ascii="Arial" w:hAnsi="Arial" w:cs="Arial"/>
        </w:rPr>
      </w:pPr>
    </w:p>
    <w:p w:rsidR="00FE3136" w:rsidRDefault="00FE3136" w:rsidP="00142BA6">
      <w:pPr>
        <w:numPr>
          <w:ilvl w:val="3"/>
          <w:numId w:val="48"/>
        </w:numPr>
        <w:ind w:left="1440"/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Mengenai setiap pegawai di atas, nyatakan:-</w:t>
      </w:r>
    </w:p>
    <w:p w:rsidR="00142BA6" w:rsidRPr="00BC5F3D" w:rsidRDefault="00142BA6" w:rsidP="00142BA6">
      <w:pPr>
        <w:ind w:left="1440"/>
        <w:jc w:val="left"/>
        <w:rPr>
          <w:rFonts w:ascii="Arial" w:hAnsi="Arial" w:cs="Arial"/>
        </w:rPr>
      </w:pP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Jawatan hakiki pada masa kehilangan</w:t>
      </w:r>
      <w:r w:rsidR="00142BA6">
        <w:rPr>
          <w:rFonts w:ascii="Arial" w:hAnsi="Arial" w:cs="Arial"/>
        </w:rPr>
        <w:t>.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Tugasnya (sertakan senarai tugas)</w:t>
      </w:r>
      <w:r w:rsidR="00142BA6">
        <w:rPr>
          <w:rFonts w:ascii="Arial" w:hAnsi="Arial" w:cs="Arial"/>
        </w:rPr>
        <w:t>.</w:t>
      </w:r>
    </w:p>
    <w:p w:rsidR="00FE3136" w:rsidRPr="00142BA6" w:rsidRDefault="00FE3136" w:rsidP="00142BA6">
      <w:pPr>
        <w:numPr>
          <w:ilvl w:val="0"/>
          <w:numId w:val="49"/>
        </w:numPr>
        <w:rPr>
          <w:rFonts w:ascii="Arial" w:hAnsi="Arial" w:cs="Arial"/>
          <w:color w:val="1810B0"/>
        </w:rPr>
      </w:pPr>
      <w:r w:rsidRPr="00BC5F3D">
        <w:rPr>
          <w:rFonts w:ascii="Arial" w:hAnsi="Arial" w:cs="Arial"/>
        </w:rPr>
        <w:t>Taraf Jawatan (sama ada tetap/</w:t>
      </w:r>
      <w:r w:rsidR="00142BA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dalam</w:t>
      </w:r>
      <w:r w:rsidR="00142BA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percubaan/</w:t>
      </w:r>
      <w:r w:rsidR="00142BA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sementara/</w:t>
      </w:r>
      <w:r w:rsidR="00142BA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kontrak)</w:t>
      </w:r>
      <w:r w:rsidR="00142BA6">
        <w:rPr>
          <w:rFonts w:ascii="Arial" w:hAnsi="Arial" w:cs="Arial"/>
        </w:rPr>
        <w:t>.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Sama ada ditahan kerja atau digantung kerja. Jika ada nyatakan tarikh kuat kuasa hukuman.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Tarikh bersara atau penamatan perkhidmatan</w:t>
      </w:r>
      <w:r w:rsidR="00142BA6">
        <w:rPr>
          <w:rFonts w:ascii="Arial" w:hAnsi="Arial" w:cs="Arial"/>
        </w:rPr>
        <w:t>.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Sama ada pernah melakukan apa-apa kesalahan dan hukumannya. (Jika ada, berikan butir-butir ringkas dan rujukannya)</w:t>
      </w:r>
    </w:p>
    <w:p w:rsidR="00FE3136" w:rsidRPr="00BC5F3D" w:rsidRDefault="00FE3136" w:rsidP="00142BA6">
      <w:pPr>
        <w:numPr>
          <w:ilvl w:val="0"/>
          <w:numId w:val="49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t>Maklumat lain, jika ada.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  <w:b/>
          <w:bCs/>
        </w:rPr>
      </w:pPr>
    </w:p>
    <w:p w:rsidR="00FE3136" w:rsidRPr="00BC5F3D" w:rsidRDefault="00142BA6" w:rsidP="00142BA6">
      <w:pPr>
        <w:numPr>
          <w:ilvl w:val="0"/>
          <w:numId w:val="4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Nyatakan adakah Tatacara Pengurusan Aset Alih </w:t>
      </w:r>
      <w:r w:rsidR="00FE3136" w:rsidRPr="00BC5F3D">
        <w:rPr>
          <w:rFonts w:ascii="Arial" w:hAnsi="Arial" w:cs="Arial"/>
        </w:rPr>
        <w:t>Kerajaan</w:t>
      </w:r>
      <w:r w:rsidR="00D372C1">
        <w:rPr>
          <w:rFonts w:ascii="Arial" w:hAnsi="Arial" w:cs="Arial"/>
        </w:rPr>
        <w:t xml:space="preserve"> atau </w:t>
      </w:r>
      <w:r w:rsidR="00FE3136" w:rsidRPr="00BC5F3D">
        <w:rPr>
          <w:rFonts w:ascii="Arial" w:hAnsi="Arial" w:cs="Arial"/>
        </w:rPr>
        <w:t>Arahan Keselamatan Kerajaan atau arahan lain termasuk langkah berjaga-jaga ya</w:t>
      </w:r>
      <w:r>
        <w:rPr>
          <w:rFonts w:ascii="Arial" w:hAnsi="Arial" w:cs="Arial"/>
        </w:rPr>
        <w:t xml:space="preserve">ng tidak dipatuhi atau diikuti. </w:t>
      </w:r>
      <w:r w:rsidR="00FE3136" w:rsidRPr="00BC5F3D">
        <w:rPr>
          <w:rFonts w:ascii="Arial" w:hAnsi="Arial" w:cs="Arial"/>
        </w:rPr>
        <w:t>Jika ada nyatakan peraturan atau arahan tersebut.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</w:rPr>
      </w:pPr>
    </w:p>
    <w:p w:rsidR="00FE3136" w:rsidRPr="00BC5F3D" w:rsidRDefault="00FE3136" w:rsidP="00142BA6">
      <w:pPr>
        <w:numPr>
          <w:ilvl w:val="0"/>
          <w:numId w:val="48"/>
        </w:numPr>
        <w:rPr>
          <w:rFonts w:ascii="Arial" w:hAnsi="Arial" w:cs="Arial"/>
        </w:rPr>
      </w:pPr>
      <w:r w:rsidRPr="00BC5F3D">
        <w:rPr>
          <w:rFonts w:ascii="Arial" w:hAnsi="Arial" w:cs="Arial"/>
        </w:rPr>
        <w:lastRenderedPageBreak/>
        <w:t>Apakah langkah-langkah yang telah diambil untuk mencegah berulangnya kejadian ini.</w:t>
      </w:r>
    </w:p>
    <w:p w:rsidR="00FE3136" w:rsidRPr="00BC5F3D" w:rsidRDefault="00FE3136" w:rsidP="00142BA6">
      <w:pPr>
        <w:tabs>
          <w:tab w:val="num" w:pos="720"/>
        </w:tabs>
        <w:ind w:left="720" w:hanging="720"/>
        <w:rPr>
          <w:rFonts w:ascii="Arial" w:hAnsi="Arial" w:cs="Arial"/>
          <w:color w:val="FF0000"/>
        </w:rPr>
      </w:pPr>
    </w:p>
    <w:p w:rsidR="00FE3136" w:rsidRDefault="00FE3136" w:rsidP="00142BA6">
      <w:pPr>
        <w:numPr>
          <w:ilvl w:val="0"/>
          <w:numId w:val="48"/>
        </w:numPr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Rumusan Siasatan</w:t>
      </w:r>
      <w:r w:rsidR="00142BA6">
        <w:rPr>
          <w:rFonts w:ascii="Arial" w:hAnsi="Arial" w:cs="Arial"/>
        </w:rPr>
        <w:t>.</w:t>
      </w:r>
    </w:p>
    <w:p w:rsidR="00407D6B" w:rsidRDefault="00407D6B" w:rsidP="00407D6B">
      <w:pPr>
        <w:pStyle w:val="ListParagraph"/>
        <w:rPr>
          <w:rFonts w:ascii="Arial" w:hAnsi="Arial" w:cs="Arial"/>
        </w:rPr>
      </w:pPr>
    </w:p>
    <w:p w:rsidR="00407D6B" w:rsidRPr="00BC5F3D" w:rsidRDefault="00407D6B" w:rsidP="00407D6B">
      <w:pPr>
        <w:ind w:left="720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</w:t>
      </w:r>
      <w:r w:rsidR="005C4868">
        <w:rPr>
          <w:rFonts w:ascii="Arial" w:hAnsi="Arial" w:cs="Arial"/>
        </w:rPr>
        <w:t>.......................................................................................................................</w:t>
      </w:r>
    </w:p>
    <w:p w:rsidR="00FE3136" w:rsidRPr="00BC5F3D" w:rsidRDefault="00FE3136" w:rsidP="00142BA6">
      <w:pPr>
        <w:rPr>
          <w:rFonts w:ascii="Arial" w:hAnsi="Arial" w:cs="Arial"/>
          <w:color w:val="FF0000"/>
        </w:rPr>
      </w:pPr>
    </w:p>
    <w:p w:rsidR="00FE3136" w:rsidRDefault="00FE3136" w:rsidP="00142BA6">
      <w:pPr>
        <w:numPr>
          <w:ilvl w:val="0"/>
          <w:numId w:val="48"/>
        </w:numPr>
        <w:jc w:val="left"/>
        <w:rPr>
          <w:rFonts w:ascii="Arial" w:hAnsi="Arial" w:cs="Arial"/>
        </w:rPr>
      </w:pPr>
      <w:r w:rsidRPr="00BC5F3D">
        <w:rPr>
          <w:rFonts w:ascii="Arial" w:hAnsi="Arial" w:cs="Arial"/>
        </w:rPr>
        <w:t>Nyatakan sama ada tindakan surcaj patut dikenakan atau tidak dengan memberikan justifikasi.</w:t>
      </w:r>
    </w:p>
    <w:p w:rsidR="00407D6B" w:rsidRDefault="00407D6B" w:rsidP="00407D6B">
      <w:pPr>
        <w:ind w:left="720"/>
        <w:jc w:val="left"/>
        <w:rPr>
          <w:rFonts w:ascii="Arial" w:hAnsi="Arial" w:cs="Arial"/>
        </w:rPr>
      </w:pPr>
    </w:p>
    <w:p w:rsidR="00407D6B" w:rsidRDefault="00407D6B" w:rsidP="00407D6B">
      <w:pPr>
        <w:pStyle w:val="ListParagraph"/>
        <w:numPr>
          <w:ilvl w:val="3"/>
          <w:numId w:val="48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Syor Surcaj : </w:t>
      </w:r>
      <w:r w:rsidR="00990A1A">
        <w:rPr>
          <w:rFonts w:ascii="Arial" w:hAnsi="Arial" w:cs="Arial"/>
        </w:rPr>
        <w:t>................................................................................</w:t>
      </w:r>
    </w:p>
    <w:p w:rsidR="00407D6B" w:rsidRDefault="00407D6B" w:rsidP="00407D6B">
      <w:pPr>
        <w:pStyle w:val="ListParagraph"/>
        <w:ind w:left="2160"/>
        <w:jc w:val="left"/>
        <w:rPr>
          <w:rFonts w:ascii="Arial" w:hAnsi="Arial" w:cs="Arial"/>
        </w:rPr>
      </w:pPr>
      <w:r>
        <w:rPr>
          <w:rFonts w:ascii="Arial" w:hAnsi="Arial" w:cs="Arial"/>
        </w:rPr>
        <w:t>Justifikasi :</w:t>
      </w:r>
      <w:r w:rsidR="00990A1A">
        <w:rPr>
          <w:rFonts w:ascii="Arial" w:hAnsi="Arial" w:cs="Arial"/>
        </w:rPr>
        <w:t xml:space="preserve"> ...................................................................................</w:t>
      </w:r>
    </w:p>
    <w:p w:rsidR="00B57D66" w:rsidRDefault="00B57D66" w:rsidP="00407D6B">
      <w:pPr>
        <w:pStyle w:val="ListParagraph"/>
        <w:ind w:left="2160"/>
        <w:jc w:val="left"/>
        <w:rPr>
          <w:rFonts w:ascii="Arial" w:hAnsi="Arial" w:cs="Arial"/>
        </w:rPr>
      </w:pPr>
      <w:r>
        <w:rPr>
          <w:rFonts w:ascii="Arial" w:hAnsi="Arial" w:cs="Arial"/>
        </w:rPr>
        <w:t>Nama dan Jawatan Pegawai:</w:t>
      </w:r>
      <w:r w:rsidR="00990A1A">
        <w:rPr>
          <w:rFonts w:ascii="Arial" w:hAnsi="Arial" w:cs="Arial"/>
        </w:rPr>
        <w:t xml:space="preserve"> ......................................................</w:t>
      </w:r>
    </w:p>
    <w:p w:rsidR="00407D6B" w:rsidRDefault="00407D6B" w:rsidP="00B57D66">
      <w:pPr>
        <w:pStyle w:val="ListParagraph"/>
        <w:ind w:left="2160"/>
        <w:jc w:val="center"/>
        <w:rPr>
          <w:rFonts w:ascii="Arial" w:hAnsi="Arial" w:cs="Arial"/>
        </w:rPr>
      </w:pPr>
      <w:r>
        <w:rPr>
          <w:rFonts w:ascii="Arial" w:hAnsi="Arial" w:cs="Arial"/>
        </w:rPr>
        <w:t>atau</w:t>
      </w:r>
    </w:p>
    <w:p w:rsidR="00407D6B" w:rsidRDefault="00407D6B" w:rsidP="00407D6B">
      <w:pPr>
        <w:pStyle w:val="ListParagraph"/>
        <w:numPr>
          <w:ilvl w:val="3"/>
          <w:numId w:val="48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Syor Tanpa Surcaj :</w:t>
      </w:r>
      <w:r w:rsidR="00990A1A">
        <w:rPr>
          <w:rFonts w:ascii="Arial" w:hAnsi="Arial" w:cs="Arial"/>
        </w:rPr>
        <w:t xml:space="preserve"> .....................................................................</w:t>
      </w:r>
    </w:p>
    <w:p w:rsidR="00407D6B" w:rsidRPr="00407D6B" w:rsidRDefault="00407D6B" w:rsidP="00407D6B">
      <w:pPr>
        <w:pStyle w:val="ListParagraph"/>
        <w:ind w:left="2160"/>
        <w:jc w:val="left"/>
        <w:rPr>
          <w:rFonts w:ascii="Arial" w:hAnsi="Arial" w:cs="Arial"/>
        </w:rPr>
      </w:pPr>
      <w:r>
        <w:rPr>
          <w:rFonts w:ascii="Arial" w:hAnsi="Arial" w:cs="Arial"/>
        </w:rPr>
        <w:t>Justifikasi :</w:t>
      </w:r>
      <w:r w:rsidR="00990A1A">
        <w:rPr>
          <w:rFonts w:ascii="Arial" w:hAnsi="Arial" w:cs="Arial"/>
        </w:rPr>
        <w:t xml:space="preserve"> ...................................................................................</w:t>
      </w:r>
    </w:p>
    <w:p w:rsidR="00FE3136" w:rsidRDefault="00B57D66" w:rsidP="00142BA6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Nama dan Jawatan Pegawai:</w:t>
      </w:r>
      <w:r w:rsidR="00990A1A">
        <w:rPr>
          <w:rFonts w:ascii="Arial" w:hAnsi="Arial" w:cs="Arial"/>
        </w:rPr>
        <w:t xml:space="preserve"> ......................................................</w:t>
      </w:r>
    </w:p>
    <w:p w:rsidR="00B57D66" w:rsidRPr="00BC5F3D" w:rsidRDefault="00B57D66" w:rsidP="00142BA6">
      <w:pPr>
        <w:rPr>
          <w:rFonts w:ascii="Arial" w:hAnsi="Arial" w:cs="Arial"/>
        </w:rPr>
      </w:pP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Tandatangan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 xml:space="preserve">……………………….(Pengerusi) </w:t>
      </w: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Jawatan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E3136" w:rsidRPr="00BC5F3D" w:rsidRDefault="00FE3136" w:rsidP="00142BA6">
      <w:pPr>
        <w:ind w:left="360"/>
        <w:rPr>
          <w:rFonts w:ascii="Arial" w:hAnsi="Arial" w:cs="Arial"/>
        </w:rPr>
      </w:pP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Tandatangan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 xml:space="preserve">……………………….(Ahli) </w:t>
      </w: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Jawatan</w:t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</w:t>
      </w:r>
      <w:r w:rsidRPr="00BC5F3D">
        <w:rPr>
          <w:rFonts w:ascii="Arial" w:hAnsi="Arial" w:cs="Arial"/>
        </w:rPr>
        <w:tab/>
        <w:t>…………………………………………..</w:t>
      </w:r>
    </w:p>
    <w:p w:rsidR="00FE3136" w:rsidRPr="00BC5F3D" w:rsidRDefault="00FE3136" w:rsidP="00142BA6">
      <w:pPr>
        <w:ind w:left="360"/>
        <w:rPr>
          <w:rFonts w:ascii="Arial" w:hAnsi="Arial" w:cs="Arial"/>
          <w:b/>
          <w:bCs/>
        </w:rPr>
      </w:pPr>
    </w:p>
    <w:p w:rsidR="00142BA6" w:rsidRDefault="00142BA6" w:rsidP="00142BA6">
      <w:pPr>
        <w:rPr>
          <w:rFonts w:ascii="Arial" w:hAnsi="Arial" w:cs="Arial"/>
        </w:rPr>
      </w:pPr>
    </w:p>
    <w:p w:rsidR="00FE3136" w:rsidRPr="00142BA6" w:rsidRDefault="00990A1A" w:rsidP="00142BA6">
      <w:pPr>
        <w:pStyle w:val="ListParagraph"/>
        <w:numPr>
          <w:ilvl w:val="0"/>
          <w:numId w:val="48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Ulasan</w:t>
      </w:r>
      <w:r w:rsidR="00FE3136" w:rsidRPr="00142BA6">
        <w:rPr>
          <w:rFonts w:ascii="Arial" w:hAnsi="Arial" w:cs="Arial"/>
          <w:b/>
          <w:bCs/>
        </w:rPr>
        <w:t xml:space="preserve"> dan </w:t>
      </w:r>
      <w:r>
        <w:rPr>
          <w:rFonts w:ascii="Arial" w:hAnsi="Arial" w:cs="Arial"/>
          <w:b/>
          <w:bCs/>
        </w:rPr>
        <w:t>Syor</w:t>
      </w:r>
      <w:r w:rsidR="00FE3136" w:rsidRPr="00142BA6">
        <w:rPr>
          <w:rFonts w:ascii="Arial" w:hAnsi="Arial" w:cs="Arial"/>
          <w:b/>
          <w:bCs/>
        </w:rPr>
        <w:t xml:space="preserve"> Pegawai Pengawal</w:t>
      </w:r>
    </w:p>
    <w:p w:rsidR="00FE3136" w:rsidRPr="00142BA6" w:rsidRDefault="00FE3136" w:rsidP="00142BA6">
      <w:pPr>
        <w:tabs>
          <w:tab w:val="center" w:pos="4680"/>
          <w:tab w:val="right" w:pos="9360"/>
        </w:tabs>
        <w:ind w:left="720"/>
        <w:rPr>
          <w:rFonts w:ascii="Arial" w:hAnsi="Arial" w:cs="Arial"/>
          <w:color w:val="4F81BD"/>
        </w:rPr>
      </w:pPr>
      <w:r w:rsidRPr="00BC5F3D">
        <w:rPr>
          <w:rFonts w:ascii="Arial" w:hAnsi="Arial" w:cs="Arial"/>
          <w:color w:val="4F81BD"/>
        </w:rPr>
        <w:tab/>
      </w:r>
    </w:p>
    <w:p w:rsidR="00FE3136" w:rsidRPr="00BC5F3D" w:rsidRDefault="00990A1A" w:rsidP="00142BA6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Ulasan</w:t>
      </w:r>
      <w:r w:rsidR="00FE3136" w:rsidRPr="00BC5F3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................................................................................</w:t>
      </w:r>
    </w:p>
    <w:p w:rsidR="00FE3136" w:rsidRPr="00BC5F3D" w:rsidRDefault="00FE3136" w:rsidP="00142BA6">
      <w:pPr>
        <w:rPr>
          <w:rFonts w:ascii="Arial" w:hAnsi="Arial" w:cs="Arial"/>
          <w:b/>
          <w:bCs/>
        </w:rPr>
      </w:pPr>
    </w:p>
    <w:p w:rsidR="00FE3136" w:rsidRPr="00BC5F3D" w:rsidRDefault="00990A1A" w:rsidP="00142BA6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Syor</w:t>
      </w:r>
      <w:r w:rsidR="00FE3136" w:rsidRPr="00BC5F3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....................................................................................</w:t>
      </w:r>
      <w:bookmarkStart w:id="0" w:name="_GoBack"/>
      <w:bookmarkEnd w:id="0"/>
    </w:p>
    <w:p w:rsidR="00FE3136" w:rsidRPr="00BC5F3D" w:rsidRDefault="00FE3136" w:rsidP="00142BA6">
      <w:pPr>
        <w:ind w:left="720"/>
        <w:rPr>
          <w:rFonts w:ascii="Arial" w:hAnsi="Arial" w:cs="Arial"/>
          <w:b/>
          <w:bCs/>
        </w:rPr>
      </w:pPr>
    </w:p>
    <w:p w:rsidR="00FE3136" w:rsidRPr="00BC5F3D" w:rsidRDefault="00FE3136" w:rsidP="0049051F">
      <w:pPr>
        <w:rPr>
          <w:rFonts w:ascii="Arial" w:hAnsi="Arial" w:cs="Arial"/>
          <w:b/>
          <w:bCs/>
        </w:rPr>
      </w:pP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Tandatangan   </w:t>
      </w:r>
      <w:r w:rsidRPr="00BC5F3D">
        <w:rPr>
          <w:rFonts w:ascii="Arial" w:hAnsi="Arial" w:cs="Arial"/>
        </w:rPr>
        <w:tab/>
        <w:t>: .........................................</w:t>
      </w:r>
    </w:p>
    <w:p w:rsidR="00FE3136" w:rsidRPr="00BC5F3D" w:rsidRDefault="00FE3136" w:rsidP="00142BA6">
      <w:pPr>
        <w:ind w:left="720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ab/>
        <w:t xml:space="preserve">    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..........................................</w:t>
      </w:r>
    </w:p>
    <w:p w:rsidR="00FE3136" w:rsidRPr="00BC5F3D" w:rsidRDefault="00FE3136" w:rsidP="00142BA6">
      <w:pPr>
        <w:ind w:left="720"/>
        <w:rPr>
          <w:rFonts w:ascii="Arial" w:hAnsi="Arial" w:cs="Arial"/>
          <w:b/>
          <w:bCs/>
        </w:rPr>
      </w:pPr>
      <w:r w:rsidRPr="00BC5F3D">
        <w:rPr>
          <w:rFonts w:ascii="Arial" w:hAnsi="Arial" w:cs="Arial"/>
        </w:rPr>
        <w:t>Jawatan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..........................................</w:t>
      </w:r>
    </w:p>
    <w:p w:rsidR="00FE3136" w:rsidRPr="00BC5F3D" w:rsidRDefault="00FE3136" w:rsidP="00142BA6">
      <w:pPr>
        <w:ind w:left="720"/>
        <w:rPr>
          <w:rFonts w:ascii="Arial" w:hAnsi="Arial" w:cs="Arial"/>
          <w:i/>
          <w:iCs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..........................................</w:t>
      </w:r>
    </w:p>
    <w:p w:rsidR="000B2B8D" w:rsidRDefault="000B2B8D" w:rsidP="00142BA6">
      <w:pPr>
        <w:tabs>
          <w:tab w:val="center" w:pos="4680"/>
          <w:tab w:val="right" w:pos="9360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Nama</w:t>
      </w:r>
      <w:r w:rsidR="00FE3136" w:rsidRPr="00BC5F3D">
        <w:rPr>
          <w:rFonts w:ascii="Arial" w:hAnsi="Arial" w:cs="Arial"/>
        </w:rPr>
        <w:t xml:space="preserve"> Kementerian/</w:t>
      </w:r>
      <w:r>
        <w:rPr>
          <w:rFonts w:ascii="Arial" w:hAnsi="Arial" w:cs="Arial"/>
        </w:rPr>
        <w:t>: ..........................................</w:t>
      </w:r>
    </w:p>
    <w:p w:rsidR="00FE3136" w:rsidRPr="00BC5F3D" w:rsidRDefault="000B2B8D" w:rsidP="0049051F">
      <w:pPr>
        <w:tabs>
          <w:tab w:val="center" w:pos="4680"/>
          <w:tab w:val="right" w:pos="9360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Jabatan</w:t>
      </w:r>
    </w:p>
    <w:sectPr w:rsidR="00FE3136" w:rsidRPr="00BC5F3D" w:rsidSect="006B7202">
      <w:headerReference w:type="default" r:id="rId9"/>
      <w:footerReference w:type="default" r:id="rId10"/>
      <w:pgSz w:w="11907" w:h="16839" w:code="9"/>
      <w:pgMar w:top="1440" w:right="1440" w:bottom="1440" w:left="1440" w:header="720" w:footer="463" w:gutter="0"/>
      <w:pgNumType w:start="1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7F5" w:rsidRDefault="007777F5">
      <w:r>
        <w:separator/>
      </w:r>
    </w:p>
  </w:endnote>
  <w:endnote w:type="continuationSeparator" w:id="0">
    <w:p w:rsidR="007777F5" w:rsidRDefault="0077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Times New Roman"/>
    <w:panose1 w:val="00000000000000000000"/>
    <w:charset w:val="00"/>
    <w:family w:val="roman"/>
    <w:notTrueType/>
    <w:pitch w:val="default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026B9E" w:rsidRPr="000422CB" w:rsidRDefault="00026B9E" w:rsidP="00026B9E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0422CB">
              <w:rPr>
                <w:rFonts w:ascii="Arial" w:hAnsi="Arial" w:cs="Arial"/>
                <w:sz w:val="20"/>
              </w:rPr>
              <w:t xml:space="preserve">M.S. </w:t>
            </w:r>
            <w:r w:rsidR="00F70384" w:rsidRPr="00F70384">
              <w:rPr>
                <w:rFonts w:ascii="Arial" w:hAnsi="Arial" w:cs="Arial"/>
                <w:sz w:val="20"/>
              </w:rPr>
              <w:fldChar w:fldCharType="begin"/>
            </w:r>
            <w:r w:rsidR="00F70384" w:rsidRPr="00F70384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="00F70384" w:rsidRPr="00F70384">
              <w:rPr>
                <w:rFonts w:ascii="Arial" w:hAnsi="Arial" w:cs="Arial"/>
                <w:sz w:val="20"/>
              </w:rPr>
              <w:fldChar w:fldCharType="separate"/>
            </w:r>
            <w:r w:rsidR="00990A1A">
              <w:rPr>
                <w:rFonts w:ascii="Arial" w:hAnsi="Arial" w:cs="Arial"/>
                <w:noProof/>
                <w:sz w:val="20"/>
              </w:rPr>
              <w:t>20</w:t>
            </w:r>
            <w:r w:rsidR="00F70384" w:rsidRPr="00F70384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0422CB">
              <w:rPr>
                <w:rFonts w:ascii="Arial" w:hAnsi="Arial" w:cs="Arial"/>
                <w:sz w:val="20"/>
              </w:rPr>
              <w:t>/</w:t>
            </w:r>
            <w:r w:rsidR="006B7202">
              <w:rPr>
                <w:rFonts w:ascii="Arial" w:hAnsi="Arial" w:cs="Arial"/>
                <w:sz w:val="20"/>
              </w:rPr>
              <w:t>22</w:t>
            </w:r>
          </w:p>
        </w:sdtContent>
      </w:sdt>
    </w:sdtContent>
  </w:sdt>
  <w:p w:rsidR="004A21FB" w:rsidRDefault="004A21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7F5" w:rsidRDefault="007777F5">
      <w:r>
        <w:separator/>
      </w:r>
    </w:p>
  </w:footnote>
  <w:footnote w:type="continuationSeparator" w:id="0">
    <w:p w:rsidR="007777F5" w:rsidRDefault="00777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B9E" w:rsidRPr="000422CB" w:rsidRDefault="00026B9E" w:rsidP="00026B9E">
    <w:pPr>
      <w:pStyle w:val="Header"/>
      <w:rPr>
        <w:rFonts w:ascii="Arial" w:hAnsi="Arial" w:cs="Arial"/>
        <w:sz w:val="20"/>
      </w:rPr>
    </w:pPr>
    <w:r w:rsidRPr="000422CB">
      <w:rPr>
        <w:rFonts w:ascii="Arial" w:hAnsi="Arial" w:cs="Arial"/>
        <w:sz w:val="20"/>
      </w:rPr>
      <w:t>Pekeliling Perbendaharaan Malaysia</w:t>
    </w:r>
    <w:r w:rsidRPr="000422CB">
      <w:rPr>
        <w:rFonts w:ascii="Arial" w:hAnsi="Arial" w:cs="Arial"/>
        <w:sz w:val="20"/>
      </w:rPr>
      <w:ptab w:relativeTo="margin" w:alignment="center" w:leader="none"/>
    </w:r>
    <w:r w:rsidRPr="000422CB">
      <w:rPr>
        <w:rFonts w:ascii="Arial" w:hAnsi="Arial" w:cs="Arial"/>
        <w:sz w:val="20"/>
      </w:rPr>
      <w:ptab w:relativeTo="margin" w:alignment="right" w:leader="none"/>
    </w:r>
    <w:r w:rsidR="00C67553">
      <w:rPr>
        <w:rFonts w:ascii="Arial" w:hAnsi="Arial" w:cs="Arial"/>
        <w:sz w:val="20"/>
      </w:rPr>
      <w:t>AM 2.8</w:t>
    </w:r>
    <w:r w:rsidRPr="000422CB">
      <w:rPr>
        <w:rFonts w:ascii="Arial" w:hAnsi="Arial" w:cs="Arial"/>
        <w:sz w:val="20"/>
      </w:rPr>
      <w:t xml:space="preserve"> Lampiran C</w:t>
    </w:r>
  </w:p>
  <w:p w:rsidR="00026B9E" w:rsidRDefault="00026B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E98"/>
    <w:rsid w:val="00004B2B"/>
    <w:rsid w:val="00010E58"/>
    <w:rsid w:val="00015815"/>
    <w:rsid w:val="00023FA9"/>
    <w:rsid w:val="00026B9E"/>
    <w:rsid w:val="00036B05"/>
    <w:rsid w:val="000422CB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A5B8B"/>
    <w:rsid w:val="000A7FA2"/>
    <w:rsid w:val="000B2B8D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42BA6"/>
    <w:rsid w:val="00147ACC"/>
    <w:rsid w:val="0015339C"/>
    <w:rsid w:val="00175461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73595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0808"/>
    <w:rsid w:val="003437FE"/>
    <w:rsid w:val="00345FC7"/>
    <w:rsid w:val="00346D02"/>
    <w:rsid w:val="0035623A"/>
    <w:rsid w:val="00372460"/>
    <w:rsid w:val="00374E9F"/>
    <w:rsid w:val="00384516"/>
    <w:rsid w:val="003859CD"/>
    <w:rsid w:val="003871AD"/>
    <w:rsid w:val="0039372C"/>
    <w:rsid w:val="003A07CF"/>
    <w:rsid w:val="003A1EF5"/>
    <w:rsid w:val="003A2F3B"/>
    <w:rsid w:val="003A58AF"/>
    <w:rsid w:val="003B106D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07D6B"/>
    <w:rsid w:val="00411353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051F"/>
    <w:rsid w:val="0049659B"/>
    <w:rsid w:val="00496A84"/>
    <w:rsid w:val="004A21F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5E3A"/>
    <w:rsid w:val="004F618F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4868"/>
    <w:rsid w:val="005C608C"/>
    <w:rsid w:val="005D19B3"/>
    <w:rsid w:val="005D31FD"/>
    <w:rsid w:val="005D4C7C"/>
    <w:rsid w:val="005E14A3"/>
    <w:rsid w:val="005E30A9"/>
    <w:rsid w:val="005E3C8B"/>
    <w:rsid w:val="005E439C"/>
    <w:rsid w:val="005F318A"/>
    <w:rsid w:val="005F323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86E9B"/>
    <w:rsid w:val="006A36FF"/>
    <w:rsid w:val="006A443F"/>
    <w:rsid w:val="006B17D9"/>
    <w:rsid w:val="006B7202"/>
    <w:rsid w:val="006C32FE"/>
    <w:rsid w:val="006C769A"/>
    <w:rsid w:val="006D0741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777F5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C43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5616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90A1A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4F5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302E9"/>
    <w:rsid w:val="00B51EF2"/>
    <w:rsid w:val="00B54DC8"/>
    <w:rsid w:val="00B55A4E"/>
    <w:rsid w:val="00B57D66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0D63"/>
    <w:rsid w:val="00C62886"/>
    <w:rsid w:val="00C64785"/>
    <w:rsid w:val="00C66FB1"/>
    <w:rsid w:val="00C67553"/>
    <w:rsid w:val="00C722D0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CF46B6"/>
    <w:rsid w:val="00D01B3F"/>
    <w:rsid w:val="00D14001"/>
    <w:rsid w:val="00D16AC2"/>
    <w:rsid w:val="00D22A2F"/>
    <w:rsid w:val="00D332E8"/>
    <w:rsid w:val="00D372C1"/>
    <w:rsid w:val="00D37EBD"/>
    <w:rsid w:val="00D42043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60FAF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4ECE"/>
    <w:rsid w:val="00EC530F"/>
    <w:rsid w:val="00EC79B8"/>
    <w:rsid w:val="00ED7B32"/>
    <w:rsid w:val="00EE1486"/>
    <w:rsid w:val="00EE2A3F"/>
    <w:rsid w:val="00EE4172"/>
    <w:rsid w:val="00F160E9"/>
    <w:rsid w:val="00F379CB"/>
    <w:rsid w:val="00F5674A"/>
    <w:rsid w:val="00F70384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1E5F8-B0FF-4C42-B9C3-F08A4DB6D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19</cp:revision>
  <cp:lastPrinted>2015-06-29T03:08:00Z</cp:lastPrinted>
  <dcterms:created xsi:type="dcterms:W3CDTF">2013-08-02T19:13:00Z</dcterms:created>
  <dcterms:modified xsi:type="dcterms:W3CDTF">2018-01-08T07:41:00Z</dcterms:modified>
</cp:coreProperties>
</file>